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8800448" name="8b0accc0-30b5-11f0-9ad8-e7417fcf83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97218" name="8b0accc0-30b5-11f0-9ad8-e7417fcf83f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85438788" name="98fdf780-30b5-11f0-84ae-6d7e439f759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4333642" name="98fdf780-30b5-11f0-84ae-6d7e439f759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77414607" name="a64af730-30b5-11f0-8fe8-559dd5fde33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7159847" name="a64af730-30b5-11f0-8fe8-559dd5fde33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60535018" name="3f31ebb0-30b7-11f0-9bb1-cfc0f6497c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1485828" name="3f31ebb0-30b7-11f0-9bb1-cfc0f6497c7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0373052" name="4f77b900-30b7-11f0-898b-d96edfb30c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7544317" name="4f77b900-30b7-11f0-898b-d96edfb30c8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WC / Gang / 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9155925" name="62643c50-30b7-11f0-8ac8-c7fbda2e65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7459642" name="62643c50-30b7-11f0-8ac8-c7fbda2e655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11092974" name="86ce0610-30b8-11f0-8566-39f33d3741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0858122" name="86ce0610-30b8-11f0-8566-39f33d3741b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07143247" name="9b4b3b80-30b8-11f0-96a9-f1f7c1ffd1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193933" name="9b4b3b80-30b8-11f0-96a9-f1f7c1ffd10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67219364" name="ad86e560-30b8-11f0-8ee9-cdd2e398c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6435120" name="ad86e560-30b8-11f0-8ee9-cdd2e398c50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Gang /alle 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65557838" name="1bab75b0-30b9-11f0-b15f-030561eb42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3070798" name="1bab75b0-30b9-11f0-b15f-030561eb4261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 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39004450" name="f2003bf0-30b9-11f0-85ee-75a5f8e36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9458459" name="f2003bf0-30b9-11f0-85ee-75a5f8e3666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Döttingerstrasse 27, 5306 Tegerfelden</w:t>
          </w:r>
        </w:p>
        <w:p>
          <w:pPr>
            <w:spacing w:before="0" w:after="0"/>
          </w:pPr>
          <w:r>
            <w:t>279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footer.xml" Type="http://schemas.openxmlformats.org/officeDocument/2006/relationships/footer" Id="rId1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